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72450018" name="bd3f5c90-2590-11f0-8d3b-056f3ecac5d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1884527" name="bd3f5c90-2590-11f0-8d3b-056f3ecac5d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94220001" name="dda790b0-2590-11f0-ab39-ab5e5bd083a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3416454" name="dda790b0-2590-11f0-ab39-ab5e5bd083a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61789906" name="ee6f3830-2590-11f0-8fff-cbbe42594d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4271800" name="ee6f3830-2590-11f0-8fff-cbbe42594d6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03573335" name="036bfde0-2591-11f0-83a7-4ba4163422d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5151396" name="036bfde0-2591-11f0-83a7-4ba4163422d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Anschlagkitt </w:t>
            </w:r>
          </w:p>
        </w:tc>
        <w:tc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1656658" name="2e030c50-2592-11f0-8c68-51d8b2fc40d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0835313" name="2e030c50-2592-11f0-8c68-51d8b2fc40df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90961399" name="49fac6f0-2592-11f0-8bfb-759cb514ca9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8544940" name="49fac6f0-2592-11f0-8bfb-759cb514ca9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 Seestrasse 28, 8803 Rüschlikon</w:t>
          </w:r>
        </w:p>
        <w:p>
          <w:pPr>
            <w:spacing w:before="0" w:after="0"/>
          </w:pPr>
          <w:r>
            <w:t>259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